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9710994" name="aec9fa30-ed59-11f0-a021-35a17ea9e9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9837029" name="aec9fa30-ed59-11f0-a021-35a17ea9e94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923183" name="b7ac73d0-ed59-11f0-a021-35a17ea9e9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8556302" name="b7ac73d0-ed59-11f0-a021-35a17ea9e94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Oescherstrasse 17, 8702 Zollikon</w:t>
          </w:r>
        </w:p>
        <w:p>
          <w:pPr>
            <w:spacing w:before="0" w:after="0"/>
          </w:pPr>
          <w:r>
            <w:t>664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